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88464" w14:textId="7777777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bookmarkStart w:id="10" w:name="_GoBack"/>
      <w:bookmarkEnd w:id="10"/>
      <w:r>
        <w:t xml:space="preserve">Bijlage </w:t>
      </w:r>
      <w:r w:rsidRPr="00AA2476">
        <w:rPr>
          <w:color w:val="FF0000"/>
        </w:rPr>
        <w:t>X</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063BB065" w14:textId="77777777" w:rsidR="00A14104" w:rsidRDefault="00A14104" w:rsidP="00A14104">
      <w:r>
        <w:t xml:space="preserve">Model verklaring beschikbaarheid bekwaamheden onderaannemer. </w:t>
      </w:r>
    </w:p>
    <w:p w14:paraId="3AEAD1C8" w14:textId="77777777" w:rsidR="00A14104" w:rsidRDefault="00A14104" w:rsidP="00A14104"/>
    <w:p w14:paraId="5D7EBD3F" w14:textId="77777777" w:rsidR="00A14104" w:rsidRDefault="00A14104" w:rsidP="00A14104">
      <w:r>
        <w:t xml:space="preserve">Gegevens onderaannemer: </w:t>
      </w:r>
      <w:r>
        <w:rPr>
          <w:i/>
          <w:highlight w:val="lightGray"/>
        </w:rPr>
        <w:t>&lt;statutaire naam&gt;</w:t>
      </w:r>
    </w:p>
    <w:p w14:paraId="622F00B0" w14:textId="77777777" w:rsidR="00A14104" w:rsidRDefault="00A14104" w:rsidP="00A14104"/>
    <w:p w14:paraId="403A41DE" w14:textId="77777777" w:rsidR="00A14104" w:rsidRDefault="00A14104" w:rsidP="00A14104">
      <w:r>
        <w:t>Gevestigd te:</w:t>
      </w:r>
    </w:p>
    <w:p w14:paraId="15FDCB00" w14:textId="77777777" w:rsidR="00A14104" w:rsidRDefault="00A14104" w:rsidP="00A14104"/>
    <w:p w14:paraId="44618150" w14:textId="77777777" w:rsidR="00A14104" w:rsidRDefault="00A14104" w:rsidP="00A14104">
      <w:r>
        <w:t>Naam:</w:t>
      </w:r>
    </w:p>
    <w:p w14:paraId="6BAAAA62" w14:textId="77777777" w:rsidR="00A14104" w:rsidRDefault="00A14104" w:rsidP="00A14104"/>
    <w:p w14:paraId="0D576705" w14:textId="77777777" w:rsidR="00A14104" w:rsidRDefault="00A14104" w:rsidP="00A14104">
      <w:r>
        <w:t>Rechtsvorm:</w:t>
      </w:r>
    </w:p>
    <w:p w14:paraId="6D17D034" w14:textId="77777777" w:rsidR="00A14104" w:rsidRDefault="00A14104" w:rsidP="00A14104"/>
    <w:p w14:paraId="459B4D3B" w14:textId="77777777" w:rsidR="00A14104" w:rsidRDefault="00A14104" w:rsidP="00A14104">
      <w:r>
        <w:t>Adresgegevens:</w:t>
      </w:r>
    </w:p>
    <w:p w14:paraId="71EEB177" w14:textId="77777777" w:rsidR="00A14104" w:rsidRDefault="00A14104" w:rsidP="00A14104"/>
    <w:p w14:paraId="6D1B04AF" w14:textId="77777777" w:rsidR="00A14104" w:rsidRDefault="00A14104" w:rsidP="00A14104">
      <w:r>
        <w:t>E-mail:</w:t>
      </w:r>
    </w:p>
    <w:p w14:paraId="408FA17D" w14:textId="77777777" w:rsidR="00A14104" w:rsidRDefault="00A14104" w:rsidP="00A14104"/>
    <w:p w14:paraId="6133123F" w14:textId="77777777" w:rsidR="00A14104" w:rsidRDefault="00A14104" w:rsidP="00A14104">
      <w:r>
        <w:t>Fax:</w:t>
      </w:r>
    </w:p>
    <w:p w14:paraId="7F4FF2EB" w14:textId="77777777" w:rsidR="00A14104" w:rsidRDefault="00A14104" w:rsidP="00A14104"/>
    <w:p w14:paraId="39272120" w14:textId="77777777" w:rsidR="00A14104" w:rsidRDefault="00A14104" w:rsidP="00A14104">
      <w:r>
        <w:t>Telefoon:</w:t>
      </w:r>
    </w:p>
    <w:p w14:paraId="2D2E96ED" w14:textId="77777777" w:rsidR="00A14104" w:rsidRDefault="00A14104" w:rsidP="00A14104"/>
    <w:p w14:paraId="6F60D4D1"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0D14425" w14:textId="77777777" w:rsidR="00A14104" w:rsidRDefault="00A14104" w:rsidP="00A14104"/>
    <w:p w14:paraId="273020C6"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7C6623F8"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57ECB57"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C4BB853" w14:textId="77777777" w:rsidR="00A14104" w:rsidRDefault="00A14104" w:rsidP="00A14104"/>
    <w:p w14:paraId="1FEB1B66" w14:textId="77777777" w:rsidR="00A14104" w:rsidRDefault="00A14104" w:rsidP="00A14104">
      <w:r>
        <w:t>Aldus getekend te [</w:t>
      </w:r>
      <w:r>
        <w:rPr>
          <w:i/>
          <w:highlight w:val="lightGray"/>
        </w:rPr>
        <w:t>plaats</w:t>
      </w:r>
      <w:r>
        <w:t>], [</w:t>
      </w:r>
      <w:r>
        <w:rPr>
          <w:i/>
          <w:highlight w:val="lightGray"/>
        </w:rPr>
        <w:t>datum</w:t>
      </w:r>
      <w:r>
        <w:t>]</w:t>
      </w:r>
    </w:p>
    <w:p w14:paraId="1986EA54" w14:textId="77777777" w:rsidR="00A14104" w:rsidRDefault="00A14104" w:rsidP="00A14104"/>
    <w:p w14:paraId="67D85CEC" w14:textId="77777777" w:rsidR="00A14104" w:rsidRDefault="00A14104" w:rsidP="00A14104">
      <w:r>
        <w:t>[</w:t>
      </w:r>
      <w:r>
        <w:rPr>
          <w:i/>
          <w:highlight w:val="lightGray"/>
        </w:rPr>
        <w:t>Onderaannemer</w:t>
      </w:r>
      <w:r>
        <w:t>],</w:t>
      </w:r>
    </w:p>
    <w:p w14:paraId="7271C3B7" w14:textId="77777777" w:rsidR="00A14104" w:rsidRDefault="00A14104" w:rsidP="00A14104"/>
    <w:p w14:paraId="116E3899" w14:textId="77777777" w:rsidR="00A14104" w:rsidRDefault="00A14104" w:rsidP="00A14104">
      <w:r>
        <w:t>[</w:t>
      </w:r>
      <w:r>
        <w:rPr>
          <w:i/>
          <w:highlight w:val="lightGray"/>
        </w:rPr>
        <w:t>naam vertegenwoordigingsbevoegd natuurlijk persoon</w:t>
      </w:r>
      <w:r>
        <w:t>]</w:t>
      </w:r>
    </w:p>
    <w:p w14:paraId="4C7DF576" w14:textId="77777777" w:rsidR="00A14104" w:rsidRDefault="00A14104" w:rsidP="00A14104"/>
    <w:p w14:paraId="173E8C55" w14:textId="77777777" w:rsidR="00A14104" w:rsidRDefault="00A14104" w:rsidP="00A14104">
      <w:r>
        <w:t>[</w:t>
      </w:r>
      <w:r>
        <w:rPr>
          <w:i/>
          <w:highlight w:val="lightGray"/>
        </w:rPr>
        <w:t>functie</w:t>
      </w:r>
      <w:r>
        <w:t>]</w:t>
      </w:r>
    </w:p>
    <w:p w14:paraId="559A51E6" w14:textId="77777777" w:rsidR="00A14104" w:rsidRDefault="00A14104" w:rsidP="00A14104"/>
    <w:p w14:paraId="1C44C72A" w14:textId="77777777" w:rsidR="00A14104" w:rsidRDefault="00A14104" w:rsidP="00A14104">
      <w:r>
        <w:t>[</w:t>
      </w:r>
      <w:r>
        <w:rPr>
          <w:i/>
          <w:highlight w:val="lightGray"/>
        </w:rPr>
        <w:t>handtekening</w:t>
      </w:r>
      <w:r>
        <w:t>]</w:t>
      </w:r>
    </w:p>
    <w:p w14:paraId="15994B3C"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9B15B3"/>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0D053"/>
  <w15:docId w15:val="{204ACDE0-BED1-4D55-8866-EB2D2B2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7B9D9154A865C644A50BE16E6F87CC54" ma:contentTypeVersion="6" ma:contentTypeDescription="Nieuw tekstdocument" ma:contentTypeScope="" ma:versionID="0de7ff5d37518eab67a0ec93b61757ca">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ad235349543e4bb28bd15c74809d3ec1"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1b4642f0-4c7b-4807-874b-c651b9620a0b}" ma:internalName="TaxCatchAll" ma:showField="CatchAllData"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1b4642f0-4c7b-4807-874b-c651b9620a0b}" ma:internalName="TaxCatchAllLabel" ma:readOnly="true" ma:showField="CatchAllDataLabel"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e8fa043f-bd03-41a7-a0d4-cf9243eb4c02}" ma:internalName="Subdossier" ma:readOnly="false" ma:showField="Title" ma:web="279fa96a-db78-4443-8398-a738ac548d8a">
      <xsd:simpleType>
        <xsd:restriction base="dms:Lookup"/>
      </xsd:simpleType>
    </xsd:element>
    <xsd:element name="Trefwoord" ma:index="34" nillable="true" ma:displayName="Trefwoord" ma:list="{7b98f956-6f2b-4428-9d94-b3d936a6c61e}" ma:internalName="Trefwoord" ma:showField="Title" ma:web="279fa96a-db78-4443-8398-a738ac548d8a">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e9b9bb7f-0302-4347-b415-c8d1f49e63c4}" ma:internalName="Subcategorie" ma:showField="Title" ma:web="279fa96a-db78-4443-8398-a738ac548d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1acaafb-750c-4244-a911-b702e7bd8d90" ContentTypeId="0x010100A43BF51D1C39A442B0DC53312CB36ACA"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Jaap Eden IJsbaan</Projectnaam>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Herontwikkeling Jaap Edenbaan Complex.</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Onderwijs, Jeugd en Zorg</TermName>
          <TermId xmlns="http://schemas.microsoft.com/office/infopath/2007/PartnerControls">3d881aaf-04ab-4299-8a06-66500edc314a</TermId>
        </TermInfo>
      </Terms>
    </OpdrachtgeverTaxHTField0>
    <TaxCatchAll xmlns="8e4831cc-e922-4902-8a5b-6728a426b330">
      <Value>5</Value>
      <Value>4</Value>
      <Value>3</Value>
      <Value>2</Value>
    </TaxCatchAll>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Props1.xml><?xml version="1.0" encoding="utf-8"?>
<ds:datastoreItem xmlns:ds="http://schemas.openxmlformats.org/officeDocument/2006/customXml" ds:itemID="{614CB6F8-557E-44DF-BCCC-7272BCB91648}"/>
</file>

<file path=customXml/itemProps2.xml><?xml version="1.0" encoding="utf-8"?>
<ds:datastoreItem xmlns:ds="http://schemas.openxmlformats.org/officeDocument/2006/customXml" ds:itemID="{86F12EA3-A77F-4CA2-B4C2-A9B29642DD3A}"/>
</file>

<file path=customXml/itemProps3.xml><?xml version="1.0" encoding="utf-8"?>
<ds:datastoreItem xmlns:ds="http://schemas.openxmlformats.org/officeDocument/2006/customXml" ds:itemID="{87874BAB-2470-49B8-8B19-80F15288D4AE}"/>
</file>

<file path=customXml/itemProps4.xml><?xml version="1.0" encoding="utf-8"?>
<ds:datastoreItem xmlns:ds="http://schemas.openxmlformats.org/officeDocument/2006/customXml" ds:itemID="{827E40D8-DFAF-4432-BDF4-479529784E10}"/>
</file>

<file path=customXml/itemProps5.xml><?xml version="1.0" encoding="utf-8"?>
<ds:datastoreItem xmlns:ds="http://schemas.openxmlformats.org/officeDocument/2006/customXml" ds:itemID="{761061AA-8C12-43C4-85C0-88125DC70FE1}"/>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Regalado Karbodin, Matrawi</cp:lastModifiedBy>
  <cp:revision>2</cp:revision>
  <cp:lastPrinted>2019-06-25T09:05:00Z</cp:lastPrinted>
  <dcterms:created xsi:type="dcterms:W3CDTF">2022-01-10T10:36:00Z</dcterms:created>
  <dcterms:modified xsi:type="dcterms:W3CDTF">2022-01-10T10:36:00Z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0x010100A43BF51D1C39A442B0DC53312CB36ACA2C007B9D9154A865C644A50BE16E6F87CC54</vt:lpwstr>
  </property>
  <property fmtid="{D5CDD505-2E9C-101B-9397-08002B2CF9AE}" pid="3" name="Opdrachtgever">
    <vt:lpwstr>3;#Onderwijs, Jeugd en Zorg|3d881aaf-04ab-4299-8a06-66500edc314a</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ies>
</file>